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客户财产登记表</w:t>
      </w:r>
    </w:p>
    <w:p>
      <w:r>
        <w:t>记录编号：FM-078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3"/>
      </w:tblGrid>
      <w:tr>
        <w:tc>
          <w:tcPr>
            <w:tcW w:type="dxa" w:w="923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财产名称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客户名称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接收日期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状态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存放位置</w:t>
            </w:r>
          </w:p>
        </w:tc>
        <w:tc>
          <w:tcPr>
            <w:tcW w:type="dxa" w:w="923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  <w:tr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  <w:tc>
          <w:tcPr>
            <w:tcW w:type="dxa" w:w="923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